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2EC58" w14:textId="14B80F3B" w:rsidR="00FD5548" w:rsidRDefault="00FD5548" w:rsidP="0005051D">
      <w:pPr>
        <w:pStyle w:val="Nzev"/>
        <w:pBdr>
          <w:bottom w:val="none" w:sz="0" w:space="0" w:color="auto"/>
        </w:pBdr>
        <w:spacing w:after="0"/>
        <w:outlineLvl w:val="0"/>
        <w:rPr>
          <w:rFonts w:ascii="Calibri" w:hAnsi="Calibri" w:cs="Arial"/>
          <w:color w:val="365F91"/>
          <w:sz w:val="28"/>
          <w:szCs w:val="28"/>
          <w:lang w:val="cs-CZ"/>
        </w:rPr>
      </w:pPr>
      <w:r w:rsidRPr="00FD5548">
        <w:rPr>
          <w:rFonts w:ascii="Calibri" w:hAnsi="Calibri" w:cs="Arial"/>
          <w:caps/>
          <w:color w:val="003096"/>
          <w:kern w:val="0"/>
          <w:sz w:val="28"/>
          <w:szCs w:val="28"/>
          <w:lang w:val="cs-CZ" w:eastAsia="cs-CZ"/>
        </w:rPr>
        <w:t>P</w:t>
      </w:r>
      <w:r>
        <w:rPr>
          <w:rFonts w:ascii="Calibri" w:hAnsi="Calibri" w:cs="Arial"/>
          <w:color w:val="365F91"/>
          <w:sz w:val="28"/>
          <w:szCs w:val="28"/>
          <w:lang w:val="cs-CZ"/>
        </w:rPr>
        <w:t xml:space="preserve">osouzení změny projektu – </w:t>
      </w:r>
      <w:r w:rsidR="0005051D">
        <w:rPr>
          <w:rFonts w:ascii="Calibri" w:hAnsi="Calibri" w:cs="Arial"/>
          <w:color w:val="365F91"/>
          <w:sz w:val="28"/>
          <w:szCs w:val="28"/>
          <w:lang w:val="cs-CZ"/>
        </w:rPr>
        <w:t>přesun prostředků mezi položkami rozpočtu</w:t>
      </w:r>
    </w:p>
    <w:p w14:paraId="1061F07B" w14:textId="77777777" w:rsidR="0005051D" w:rsidRPr="0005051D" w:rsidRDefault="0005051D" w:rsidP="0005051D">
      <w:pPr>
        <w:spacing w:after="0"/>
        <w:rPr>
          <w:lang w:val="cs-CZ"/>
        </w:rPr>
      </w:pPr>
    </w:p>
    <w:tbl>
      <w:tblPr>
        <w:tblW w:w="12994" w:type="dxa"/>
        <w:tblInd w:w="-34" w:type="dxa"/>
        <w:tblBorders>
          <w:top w:val="double" w:sz="4" w:space="0" w:color="C0C0C0"/>
          <w:left w:val="double" w:sz="4" w:space="0" w:color="C0C0C0"/>
          <w:bottom w:val="double" w:sz="4" w:space="0" w:color="C0C0C0"/>
          <w:right w:val="double" w:sz="4" w:space="0" w:color="C0C0C0"/>
          <w:insideV w:val="single" w:sz="2" w:space="0" w:color="999999"/>
        </w:tblBorders>
        <w:tblLook w:val="04A0" w:firstRow="1" w:lastRow="0" w:firstColumn="1" w:lastColumn="0" w:noHBand="0" w:noVBand="1"/>
      </w:tblPr>
      <w:tblGrid>
        <w:gridCol w:w="2999"/>
        <w:gridCol w:w="9995"/>
      </w:tblGrid>
      <w:tr w:rsidR="00FD5548" w:rsidRPr="00186BE3" w14:paraId="787C3BED" w14:textId="77777777" w:rsidTr="00FD5548">
        <w:trPr>
          <w:trHeight w:val="300"/>
        </w:trPr>
        <w:tc>
          <w:tcPr>
            <w:tcW w:w="2999" w:type="dxa"/>
            <w:tcBorders>
              <w:top w:val="double" w:sz="4" w:space="0" w:color="C0C0C0"/>
              <w:bottom w:val="single" w:sz="2" w:space="0" w:color="999999"/>
            </w:tcBorders>
            <w:shd w:val="clear" w:color="auto" w:fill="auto"/>
          </w:tcPr>
          <w:p w14:paraId="1BD50E9E" w14:textId="77777777" w:rsidR="00FD5548" w:rsidRPr="00E844FE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Číslo projektu</w:t>
            </w:r>
          </w:p>
        </w:tc>
        <w:tc>
          <w:tcPr>
            <w:tcW w:w="9995" w:type="dxa"/>
            <w:tcBorders>
              <w:top w:val="double" w:sz="4" w:space="0" w:color="C0C0C0"/>
              <w:bottom w:val="single" w:sz="2" w:space="0" w:color="999999"/>
            </w:tcBorders>
            <w:shd w:val="clear" w:color="auto" w:fill="auto"/>
          </w:tcPr>
          <w:p w14:paraId="579E8C61" w14:textId="77777777" w:rsidR="00FD5548" w:rsidRPr="00BF64C9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</w:p>
        </w:tc>
      </w:tr>
      <w:tr w:rsidR="00FD5548" w:rsidRPr="00186BE3" w14:paraId="24D8EE7A" w14:textId="77777777" w:rsidTr="00FD5548">
        <w:trPr>
          <w:trHeight w:val="291"/>
        </w:trPr>
        <w:tc>
          <w:tcPr>
            <w:tcW w:w="2999" w:type="dxa"/>
            <w:tcBorders>
              <w:top w:val="single" w:sz="2" w:space="0" w:color="999999"/>
              <w:bottom w:val="single" w:sz="2" w:space="0" w:color="999999"/>
            </w:tcBorders>
            <w:shd w:val="clear" w:color="auto" w:fill="auto"/>
          </w:tcPr>
          <w:p w14:paraId="5113F95E" w14:textId="77777777" w:rsidR="00FD5548" w:rsidRPr="00E844FE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Název projektu</w:t>
            </w:r>
          </w:p>
        </w:tc>
        <w:tc>
          <w:tcPr>
            <w:tcW w:w="9995" w:type="dxa"/>
            <w:tcBorders>
              <w:top w:val="single" w:sz="2" w:space="0" w:color="999999"/>
              <w:bottom w:val="single" w:sz="2" w:space="0" w:color="999999"/>
            </w:tcBorders>
            <w:shd w:val="clear" w:color="auto" w:fill="auto"/>
            <w:vAlign w:val="center"/>
          </w:tcPr>
          <w:p w14:paraId="0652782C" w14:textId="77777777" w:rsidR="00FD5548" w:rsidRPr="00BF64C9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</w:p>
        </w:tc>
      </w:tr>
      <w:tr w:rsidR="00FD5548" w:rsidRPr="00186BE3" w14:paraId="641D9C7E" w14:textId="77777777" w:rsidTr="00FD5548">
        <w:trPr>
          <w:trHeight w:val="782"/>
        </w:trPr>
        <w:tc>
          <w:tcPr>
            <w:tcW w:w="2999" w:type="dxa"/>
            <w:tcBorders>
              <w:top w:val="single" w:sz="2" w:space="0" w:color="999999"/>
              <w:bottom w:val="single" w:sz="2" w:space="0" w:color="999999"/>
            </w:tcBorders>
            <w:shd w:val="clear" w:color="auto" w:fill="auto"/>
          </w:tcPr>
          <w:p w14:paraId="31418488" w14:textId="77777777" w:rsidR="00FD5548" w:rsidRPr="00E844FE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 xml:space="preserve">Popis a zdůvodnění požadované změny </w:t>
            </w:r>
            <w:r>
              <w:rPr>
                <w:rFonts w:ascii="Calibri" w:hAnsi="Calibri" w:cs="Arial"/>
                <w:sz w:val="22"/>
                <w:szCs w:val="22"/>
                <w:lang w:val="cs-CZ"/>
              </w:rPr>
              <w:t>ze strany konečného příjemce</w:t>
            </w:r>
          </w:p>
        </w:tc>
        <w:tc>
          <w:tcPr>
            <w:tcW w:w="9995" w:type="dxa"/>
            <w:tcBorders>
              <w:top w:val="single" w:sz="2" w:space="0" w:color="999999"/>
              <w:bottom w:val="single" w:sz="2" w:space="0" w:color="999999"/>
            </w:tcBorders>
            <w:shd w:val="clear" w:color="auto" w:fill="auto"/>
          </w:tcPr>
          <w:p w14:paraId="39861073" w14:textId="77777777" w:rsidR="00FD5548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</w:p>
          <w:p w14:paraId="6731EAB6" w14:textId="77777777" w:rsidR="00FD5548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</w:p>
          <w:p w14:paraId="01062748" w14:textId="77777777" w:rsidR="00FD5548" w:rsidRPr="00BF64C9" w:rsidRDefault="00FD5548" w:rsidP="00827791">
            <w:pPr>
              <w:pStyle w:val="Nzev"/>
              <w:pBdr>
                <w:bottom w:val="none" w:sz="0" w:space="0" w:color="auto"/>
              </w:pBdr>
              <w:spacing w:before="60" w:after="60"/>
              <w:outlineLvl w:val="0"/>
              <w:rPr>
                <w:rFonts w:ascii="Calibri" w:hAnsi="Calibri" w:cs="Arial"/>
                <w:b/>
                <w:sz w:val="22"/>
                <w:szCs w:val="22"/>
                <w:lang w:val="cs-CZ"/>
              </w:rPr>
            </w:pPr>
          </w:p>
        </w:tc>
      </w:tr>
    </w:tbl>
    <w:p w14:paraId="711A5F49" w14:textId="742CF85D" w:rsidR="0005051D" w:rsidRPr="006712B1" w:rsidRDefault="0005051D" w:rsidP="004277CD">
      <w:pPr>
        <w:spacing w:after="120"/>
        <w:rPr>
          <w:b/>
          <w:bCs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665"/>
        <w:gridCol w:w="2268"/>
        <w:gridCol w:w="2410"/>
        <w:gridCol w:w="2607"/>
      </w:tblGrid>
      <w:tr w:rsidR="00FD5548" w14:paraId="367095A2" w14:textId="77777777" w:rsidTr="0005051D">
        <w:tc>
          <w:tcPr>
            <w:tcW w:w="5665" w:type="dxa"/>
          </w:tcPr>
          <w:p w14:paraId="680F8518" w14:textId="31E191B2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Rozpočtová</w:t>
            </w:r>
            <w:proofErr w:type="spellEnd"/>
            <w:r w:rsidRPr="00FD5548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položka</w:t>
            </w:r>
            <w:proofErr w:type="spellEnd"/>
          </w:p>
        </w:tc>
        <w:tc>
          <w:tcPr>
            <w:tcW w:w="2268" w:type="dxa"/>
          </w:tcPr>
          <w:p w14:paraId="3671CF79" w14:textId="2D837CD9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r w:rsidRPr="00FD5548">
              <w:rPr>
                <w:rFonts w:asciiTheme="majorHAnsi" w:hAnsiTheme="majorHAnsi" w:cstheme="majorHAnsi"/>
                <w:b/>
                <w:bCs/>
              </w:rPr>
              <w:t>Částka</w:t>
            </w:r>
          </w:p>
        </w:tc>
        <w:tc>
          <w:tcPr>
            <w:tcW w:w="2410" w:type="dxa"/>
          </w:tcPr>
          <w:p w14:paraId="4731220F" w14:textId="06F183F8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Přesun</w:t>
            </w:r>
            <w:proofErr w:type="spellEnd"/>
            <w:r w:rsidRPr="00FD5548">
              <w:rPr>
                <w:rFonts w:asciiTheme="majorHAnsi" w:hAnsiTheme="majorHAnsi" w:cstheme="majorHAnsi"/>
                <w:b/>
                <w:bCs/>
              </w:rPr>
              <w:t xml:space="preserve"> z</w:t>
            </w:r>
          </w:p>
        </w:tc>
        <w:tc>
          <w:tcPr>
            <w:tcW w:w="2607" w:type="dxa"/>
          </w:tcPr>
          <w:p w14:paraId="42F46FC4" w14:textId="66C7453A" w:rsidR="00FD5548" w:rsidRPr="00FD5548" w:rsidRDefault="00FD5548">
            <w:pPr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FD5548">
              <w:rPr>
                <w:rFonts w:asciiTheme="majorHAnsi" w:hAnsiTheme="majorHAnsi" w:cstheme="majorHAnsi"/>
                <w:b/>
                <w:bCs/>
              </w:rPr>
              <w:t>Přesun</w:t>
            </w:r>
            <w:proofErr w:type="spellEnd"/>
            <w:r w:rsidRPr="00FD5548">
              <w:rPr>
                <w:rFonts w:asciiTheme="majorHAnsi" w:hAnsiTheme="majorHAnsi" w:cstheme="majorHAnsi"/>
                <w:b/>
                <w:bCs/>
              </w:rPr>
              <w:t xml:space="preserve"> do</w:t>
            </w:r>
          </w:p>
        </w:tc>
      </w:tr>
      <w:tr w:rsidR="00FD5548" w14:paraId="18013A38" w14:textId="77777777" w:rsidTr="0005051D">
        <w:tc>
          <w:tcPr>
            <w:tcW w:w="5665" w:type="dxa"/>
          </w:tcPr>
          <w:p w14:paraId="1829431E" w14:textId="77777777" w:rsidR="00FD5548" w:rsidRDefault="00FD5548" w:rsidP="00FD5548"/>
        </w:tc>
        <w:tc>
          <w:tcPr>
            <w:tcW w:w="2268" w:type="dxa"/>
          </w:tcPr>
          <w:p w14:paraId="02009285" w14:textId="77777777" w:rsidR="00FD5548" w:rsidRDefault="00FD5548" w:rsidP="00FD5548"/>
        </w:tc>
        <w:sdt>
          <w:sdtPr>
            <w:id w:val="-365139641"/>
            <w:placeholder>
              <w:docPart w:val="5451E20E43654DD188BDFB9FF902A732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6B01A9C4" w14:textId="029F1F58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1856994903"/>
            <w:placeholder>
              <w:docPart w:val="62F7253F5FB245838D3F09FA5EB6E64F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39DABFEA" w14:textId="1ACBF188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790461B5" w14:textId="77777777" w:rsidTr="0005051D">
        <w:tc>
          <w:tcPr>
            <w:tcW w:w="5665" w:type="dxa"/>
          </w:tcPr>
          <w:p w14:paraId="02233164" w14:textId="77777777" w:rsidR="00FD5548" w:rsidRDefault="00FD5548" w:rsidP="00FD5548"/>
        </w:tc>
        <w:tc>
          <w:tcPr>
            <w:tcW w:w="2268" w:type="dxa"/>
          </w:tcPr>
          <w:p w14:paraId="1B2A81E7" w14:textId="77777777" w:rsidR="00FD5548" w:rsidRDefault="00FD5548" w:rsidP="00FD5548"/>
        </w:tc>
        <w:sdt>
          <w:sdtPr>
            <w:id w:val="1090965023"/>
            <w:placeholder>
              <w:docPart w:val="60CABCC075524839BC1B4495D3633B6F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48C633B7" w14:textId="46EC4AB2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-1210487374"/>
            <w:placeholder>
              <w:docPart w:val="BD193EF4D72D4964AFA44BA1A0214560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76BAD82E" w14:textId="3429F07F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4F2BB339" w14:textId="77777777" w:rsidTr="0005051D">
        <w:tc>
          <w:tcPr>
            <w:tcW w:w="5665" w:type="dxa"/>
          </w:tcPr>
          <w:p w14:paraId="3825467B" w14:textId="77777777" w:rsidR="00FD5548" w:rsidRDefault="00FD5548" w:rsidP="00FD5548"/>
        </w:tc>
        <w:tc>
          <w:tcPr>
            <w:tcW w:w="2268" w:type="dxa"/>
          </w:tcPr>
          <w:p w14:paraId="090D9B8D" w14:textId="77777777" w:rsidR="00FD5548" w:rsidRDefault="00FD5548" w:rsidP="00FD5548"/>
        </w:tc>
        <w:sdt>
          <w:sdtPr>
            <w:id w:val="987056991"/>
            <w:placeholder>
              <w:docPart w:val="3EBE8D436A1D4340956794694466010F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6A1532E8" w14:textId="0DE29203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317005972"/>
            <w:placeholder>
              <w:docPart w:val="E74672B6A89F4678B8B1A65E157C5508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4A4EE172" w14:textId="523EF576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1D9E777B" w14:textId="77777777" w:rsidTr="0005051D">
        <w:tc>
          <w:tcPr>
            <w:tcW w:w="5665" w:type="dxa"/>
          </w:tcPr>
          <w:p w14:paraId="5A875F42" w14:textId="77777777" w:rsidR="00FD5548" w:rsidRDefault="00FD5548" w:rsidP="00FD5548"/>
        </w:tc>
        <w:tc>
          <w:tcPr>
            <w:tcW w:w="2268" w:type="dxa"/>
          </w:tcPr>
          <w:p w14:paraId="165E40BE" w14:textId="77777777" w:rsidR="00FD5548" w:rsidRDefault="00FD5548" w:rsidP="00FD5548"/>
        </w:tc>
        <w:sdt>
          <w:sdtPr>
            <w:id w:val="1586965951"/>
            <w:placeholder>
              <w:docPart w:val="1513A3E1C1064821AA116A75280F839A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38E683BA" w14:textId="4083D1AC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393022673"/>
            <w:placeholder>
              <w:docPart w:val="8A14E72BC13B4318B5856F9522F69FF1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7E585414" w14:textId="66CEB82F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14:paraId="4BEED170" w14:textId="77777777" w:rsidTr="0005051D">
        <w:tc>
          <w:tcPr>
            <w:tcW w:w="5665" w:type="dxa"/>
          </w:tcPr>
          <w:p w14:paraId="635A7908" w14:textId="77777777" w:rsidR="00FD5548" w:rsidRDefault="00FD5548" w:rsidP="00FD5548"/>
        </w:tc>
        <w:tc>
          <w:tcPr>
            <w:tcW w:w="2268" w:type="dxa"/>
          </w:tcPr>
          <w:p w14:paraId="20E20F76" w14:textId="77777777" w:rsidR="00FD5548" w:rsidRDefault="00FD5548" w:rsidP="00FD5548"/>
        </w:tc>
        <w:sdt>
          <w:sdtPr>
            <w:id w:val="-240254171"/>
            <w:placeholder>
              <w:docPart w:val="A9E68E876BB24D2BAC65A8E59EDC0445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410" w:type="dxa"/>
              </w:tcPr>
              <w:p w14:paraId="1B77D665" w14:textId="2462EA28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id w:val="-683126623"/>
            <w:placeholder>
              <w:docPart w:val="9015A3232623433C980104F8D12810B3"/>
            </w:placeholder>
            <w:showingPlcHdr/>
            <w:dropDownList>
              <w:listItem w:displayText="Investice" w:value="Investice"/>
              <w:listItem w:displayText="Neinvestice" w:value="Neinvestice"/>
              <w:listItem w:displayText="Mzdy" w:value="Mzdy"/>
            </w:dropDownList>
          </w:sdtPr>
          <w:sdtEndPr/>
          <w:sdtContent>
            <w:tc>
              <w:tcPr>
                <w:tcW w:w="2607" w:type="dxa"/>
              </w:tcPr>
              <w:p w14:paraId="5F68A0D4" w14:textId="54F23092" w:rsidR="00FD5548" w:rsidRDefault="00FD5548" w:rsidP="00FD5548">
                <w:r w:rsidRPr="00D46FD3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FD5548" w:rsidRPr="0005051D" w14:paraId="62469CA8" w14:textId="77777777" w:rsidTr="0005051D">
        <w:trPr>
          <w:gridAfter w:val="2"/>
          <w:wAfter w:w="5017" w:type="dxa"/>
        </w:trPr>
        <w:tc>
          <w:tcPr>
            <w:tcW w:w="5665" w:type="dxa"/>
          </w:tcPr>
          <w:p w14:paraId="41C4ECDC" w14:textId="0441207D" w:rsidR="00FD5548" w:rsidRPr="0005051D" w:rsidRDefault="0005051D">
            <w:pPr>
              <w:rPr>
                <w:lang w:val="pl-PL"/>
              </w:rPr>
            </w:pPr>
            <w:r>
              <w:rPr>
                <w:rFonts w:ascii="Calibri" w:hAnsi="Calibri" w:cs="Arial"/>
              </w:rPr>
              <w:t xml:space="preserve">DPH – </w:t>
            </w:r>
            <w:proofErr w:type="spellStart"/>
            <w:r>
              <w:rPr>
                <w:rFonts w:ascii="Calibri" w:hAnsi="Calibri" w:cs="Arial"/>
              </w:rPr>
              <w:t>navýšení</w:t>
            </w:r>
            <w:proofErr w:type="spellEnd"/>
          </w:p>
        </w:tc>
        <w:tc>
          <w:tcPr>
            <w:tcW w:w="2268" w:type="dxa"/>
          </w:tcPr>
          <w:p w14:paraId="3ABF91BC" w14:textId="77777777" w:rsidR="00FD5548" w:rsidRPr="0005051D" w:rsidRDefault="00FD5548">
            <w:pPr>
              <w:rPr>
                <w:lang w:val="pl-PL"/>
              </w:rPr>
            </w:pPr>
          </w:p>
        </w:tc>
      </w:tr>
      <w:tr w:rsidR="0005051D" w:rsidRPr="006712B1" w14:paraId="69ED1674" w14:textId="77777777" w:rsidTr="000B139F">
        <w:trPr>
          <w:gridAfter w:val="2"/>
          <w:wAfter w:w="5017" w:type="dxa"/>
        </w:trPr>
        <w:tc>
          <w:tcPr>
            <w:tcW w:w="5665" w:type="dxa"/>
            <w:vAlign w:val="center"/>
          </w:tcPr>
          <w:p w14:paraId="49F4BE2F" w14:textId="64AE1C88" w:rsidR="0005051D" w:rsidRPr="0005051D" w:rsidRDefault="0005051D" w:rsidP="0005051D">
            <w:pPr>
              <w:rPr>
                <w:lang w:val="pl-PL"/>
              </w:rPr>
            </w:pPr>
            <w:proofErr w:type="spellStart"/>
            <w:r w:rsidRPr="0005051D">
              <w:rPr>
                <w:rFonts w:ascii="Calibri" w:hAnsi="Calibri" w:cs="Arial"/>
                <w:lang w:val="pl-PL"/>
              </w:rPr>
              <w:t>Celkové</w:t>
            </w:r>
            <w:proofErr w:type="spellEnd"/>
            <w:r w:rsidRPr="0005051D">
              <w:rPr>
                <w:rFonts w:ascii="Calibri" w:hAnsi="Calibri" w:cs="Arial"/>
                <w:lang w:val="pl-PL"/>
              </w:rPr>
              <w:t xml:space="preserve"> </w:t>
            </w:r>
            <w:proofErr w:type="spellStart"/>
            <w:r w:rsidRPr="0005051D">
              <w:rPr>
                <w:rFonts w:ascii="Calibri" w:hAnsi="Calibri" w:cs="Arial"/>
                <w:lang w:val="pl-PL"/>
              </w:rPr>
              <w:t>výdaje</w:t>
            </w:r>
            <w:proofErr w:type="spellEnd"/>
            <w:r w:rsidRPr="0005051D">
              <w:rPr>
                <w:rFonts w:ascii="Calibri" w:hAnsi="Calibri" w:cs="Arial"/>
                <w:lang w:val="pl-PL"/>
              </w:rPr>
              <w:t xml:space="preserve"> projektu z NPO</w:t>
            </w:r>
          </w:p>
        </w:tc>
        <w:tc>
          <w:tcPr>
            <w:tcW w:w="2268" w:type="dxa"/>
          </w:tcPr>
          <w:p w14:paraId="4D30F328" w14:textId="77777777" w:rsidR="0005051D" w:rsidRPr="0005051D" w:rsidRDefault="0005051D" w:rsidP="0005051D">
            <w:pPr>
              <w:rPr>
                <w:lang w:val="pl-PL"/>
              </w:rPr>
            </w:pPr>
          </w:p>
        </w:tc>
      </w:tr>
      <w:tr w:rsidR="0005051D" w:rsidRPr="0005051D" w14:paraId="6F24C853" w14:textId="77777777" w:rsidTr="0005051D">
        <w:trPr>
          <w:gridAfter w:val="2"/>
          <w:wAfter w:w="5017" w:type="dxa"/>
        </w:trPr>
        <w:tc>
          <w:tcPr>
            <w:tcW w:w="5665" w:type="dxa"/>
          </w:tcPr>
          <w:p w14:paraId="47834093" w14:textId="6072EBBF" w:rsidR="0005051D" w:rsidRPr="0005051D" w:rsidRDefault="0005051D" w:rsidP="0005051D">
            <w:pPr>
              <w:rPr>
                <w:lang w:val="pl-PL"/>
              </w:rPr>
            </w:pPr>
            <w:proofErr w:type="spellStart"/>
            <w:r>
              <w:rPr>
                <w:rFonts w:ascii="Calibri" w:hAnsi="Calibri" w:cs="Arial"/>
              </w:rPr>
              <w:t>Celkové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výdaje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projektu</w:t>
            </w:r>
            <w:proofErr w:type="spellEnd"/>
          </w:p>
        </w:tc>
        <w:tc>
          <w:tcPr>
            <w:tcW w:w="2268" w:type="dxa"/>
          </w:tcPr>
          <w:p w14:paraId="1151187A" w14:textId="77777777" w:rsidR="0005051D" w:rsidRPr="0005051D" w:rsidRDefault="0005051D" w:rsidP="0005051D">
            <w:pPr>
              <w:rPr>
                <w:lang w:val="pl-PL"/>
              </w:rPr>
            </w:pPr>
          </w:p>
        </w:tc>
      </w:tr>
    </w:tbl>
    <w:p w14:paraId="49FE62F3" w14:textId="77777777" w:rsidR="00FD5548" w:rsidRDefault="00FD5548">
      <w:pPr>
        <w:rPr>
          <w:lang w:val="pl-PL"/>
        </w:rPr>
      </w:pPr>
    </w:p>
    <w:p w14:paraId="0180FCA0" w14:textId="5629FFCB" w:rsidR="0005051D" w:rsidRDefault="0005051D">
      <w:pPr>
        <w:rPr>
          <w:rFonts w:ascii="Calibri" w:hAnsi="Calibri" w:cs="Arial"/>
          <w:lang w:val="cs-CZ"/>
        </w:rPr>
      </w:pPr>
      <w:r w:rsidRPr="0005051D">
        <w:rPr>
          <w:rFonts w:ascii="Calibri" w:hAnsi="Calibri" w:cs="Arial"/>
          <w:b/>
          <w:bCs/>
          <w:sz w:val="28"/>
          <w:szCs w:val="28"/>
          <w:lang w:val="cs-CZ"/>
        </w:rPr>
        <w:t>Stanovisko ekonomického odboru</w:t>
      </w:r>
      <w:r>
        <w:rPr>
          <w:rFonts w:ascii="Calibri" w:hAnsi="Calibri" w:cs="Arial"/>
          <w:b/>
          <w:bCs/>
          <w:sz w:val="28"/>
          <w:szCs w:val="28"/>
          <w:lang w:val="cs-CZ"/>
        </w:rPr>
        <w:t xml:space="preserve">:         </w:t>
      </w:r>
      <w:sdt>
        <w:sdtPr>
          <w:rPr>
            <w:rFonts w:ascii="Calibri" w:hAnsi="Calibri" w:cs="Arial"/>
            <w:lang w:val="cs-CZ"/>
          </w:rPr>
          <w:id w:val="-83293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lang w:val="cs-CZ"/>
            </w:rPr>
            <w:t>☐</w:t>
          </w:r>
        </w:sdtContent>
      </w:sdt>
      <w:r>
        <w:rPr>
          <w:rFonts w:ascii="Calibri" w:hAnsi="Calibri" w:cs="Arial"/>
          <w:lang w:val="cs-CZ"/>
        </w:rPr>
        <w:t xml:space="preserve"> Souhlasím</w:t>
      </w:r>
      <w:r>
        <w:rPr>
          <w:rFonts w:ascii="Calibri" w:hAnsi="Calibri" w:cs="Arial"/>
          <w:lang w:val="cs-CZ"/>
        </w:rPr>
        <w:tab/>
      </w:r>
      <w:r>
        <w:rPr>
          <w:rFonts w:ascii="Calibri" w:hAnsi="Calibri" w:cs="Arial"/>
          <w:lang w:val="cs-CZ"/>
        </w:rPr>
        <w:tab/>
      </w:r>
      <w:sdt>
        <w:sdtPr>
          <w:rPr>
            <w:rFonts w:ascii="Calibri" w:hAnsi="Calibri" w:cs="Arial"/>
            <w:lang w:val="cs-CZ"/>
          </w:rPr>
          <w:id w:val="-1221126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lang w:val="cs-CZ"/>
            </w:rPr>
            <w:t>☐</w:t>
          </w:r>
        </w:sdtContent>
      </w:sdt>
      <w:r>
        <w:rPr>
          <w:rFonts w:ascii="Calibri" w:hAnsi="Calibri" w:cs="Arial"/>
          <w:lang w:val="cs-CZ"/>
        </w:rPr>
        <w:t xml:space="preserve"> Nesouhlasím</w:t>
      </w:r>
    </w:p>
    <w:p w14:paraId="56229D61" w14:textId="77777777" w:rsidR="0005051D" w:rsidRDefault="0005051D" w:rsidP="0005051D">
      <w:pPr>
        <w:rPr>
          <w:rFonts w:ascii="Calibri" w:hAnsi="Calibri"/>
          <w:lang w:val="cs-CZ"/>
        </w:rPr>
      </w:pPr>
      <w:r w:rsidRPr="0005051D">
        <w:rPr>
          <w:rFonts w:ascii="Calibri" w:hAnsi="Calibri"/>
          <w:lang w:val="cs-CZ"/>
        </w:rPr>
        <w:t>Odůvodnění:</w:t>
      </w:r>
    </w:p>
    <w:p w14:paraId="62C130ED" w14:textId="77777777" w:rsidR="004277CD" w:rsidRPr="0005051D" w:rsidRDefault="004277CD" w:rsidP="0005051D">
      <w:pPr>
        <w:rPr>
          <w:rFonts w:ascii="Calibri" w:hAnsi="Calibri"/>
          <w:lang w:val="cs-CZ"/>
        </w:rPr>
      </w:pPr>
    </w:p>
    <w:p w14:paraId="542905FF" w14:textId="77777777" w:rsidR="004277CD" w:rsidRDefault="004277CD">
      <w:pPr>
        <w:rPr>
          <w:rFonts w:ascii="Calibri" w:hAnsi="Calibri"/>
          <w:b/>
          <w:bCs/>
          <w:lang w:val="cs-CZ"/>
        </w:rPr>
      </w:pPr>
    </w:p>
    <w:p w14:paraId="477EAC42" w14:textId="2BFEA89F" w:rsidR="0005051D" w:rsidRPr="00FD5548" w:rsidRDefault="0005051D">
      <w:pPr>
        <w:rPr>
          <w:lang w:val="pl-PL"/>
        </w:rPr>
      </w:pPr>
      <w:r w:rsidRPr="0005051D">
        <w:rPr>
          <w:rFonts w:ascii="Calibri" w:hAnsi="Calibri"/>
          <w:b/>
          <w:bCs/>
          <w:lang w:val="cs-CZ"/>
        </w:rPr>
        <w:t>Datum / jméno a příjmení / podpis odpovědné osoby</w:t>
      </w:r>
      <w:r w:rsidR="004277CD">
        <w:rPr>
          <w:rFonts w:ascii="Calibri" w:hAnsi="Calibri"/>
          <w:b/>
          <w:bCs/>
          <w:lang w:val="cs-CZ"/>
        </w:rPr>
        <w:t xml:space="preserve">: </w:t>
      </w:r>
    </w:p>
    <w:p w14:paraId="57501B0E" w14:textId="77777777" w:rsidR="00A24334" w:rsidRPr="00FD5548" w:rsidRDefault="00A24334">
      <w:pPr>
        <w:rPr>
          <w:lang w:val="pl-PL"/>
        </w:rPr>
      </w:pPr>
    </w:p>
    <w:sectPr w:rsidR="00A24334" w:rsidRPr="00FD5548" w:rsidSect="00FD5548">
      <w:head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C035" w14:textId="77777777" w:rsidR="00FD5548" w:rsidRDefault="00FD5548" w:rsidP="00FD5548">
      <w:pPr>
        <w:spacing w:after="0" w:line="240" w:lineRule="auto"/>
      </w:pPr>
      <w:r>
        <w:separator/>
      </w:r>
    </w:p>
  </w:endnote>
  <w:endnote w:type="continuationSeparator" w:id="0">
    <w:p w14:paraId="4A86923D" w14:textId="77777777" w:rsidR="00FD5548" w:rsidRDefault="00FD5548" w:rsidP="00FD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5B160" w14:textId="77777777" w:rsidR="00FD5548" w:rsidRDefault="00FD5548" w:rsidP="00FD5548">
      <w:pPr>
        <w:spacing w:after="0" w:line="240" w:lineRule="auto"/>
      </w:pPr>
      <w:r>
        <w:separator/>
      </w:r>
    </w:p>
  </w:footnote>
  <w:footnote w:type="continuationSeparator" w:id="0">
    <w:p w14:paraId="74B6F846" w14:textId="77777777" w:rsidR="00FD5548" w:rsidRDefault="00FD5548" w:rsidP="00FD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605B" w14:textId="068D9F15" w:rsidR="00FD5548" w:rsidRPr="00FD5548" w:rsidRDefault="00FD5548" w:rsidP="00FD5548">
    <w:pPr>
      <w:rPr>
        <w:rFonts w:ascii="Calibri" w:hAnsi="Calibri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7CC2CB7" wp14:editId="3B476A4D">
          <wp:simplePos x="0" y="0"/>
          <wp:positionH relativeFrom="page">
            <wp:posOffset>5801995</wp:posOffset>
          </wp:positionH>
          <wp:positionV relativeFrom="page">
            <wp:posOffset>594360</wp:posOffset>
          </wp:positionV>
          <wp:extent cx="858520" cy="389255"/>
          <wp:effectExtent l="0" t="0" r="0" b="0"/>
          <wp:wrapSquare wrapText="bothSides"/>
          <wp:docPr id="1288198128" name="Obrázek 3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052508337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248" t="-15027" r="-8763" b="-18785"/>
                  <a:stretch>
                    <a:fillRect/>
                  </a:stretch>
                </pic:blipFill>
                <pic:spPr bwMode="auto"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EDC3235" wp14:editId="490E4EE6">
          <wp:simplePos x="0" y="0"/>
          <wp:positionH relativeFrom="page">
            <wp:posOffset>908050</wp:posOffset>
          </wp:positionH>
          <wp:positionV relativeFrom="page">
            <wp:posOffset>462280</wp:posOffset>
          </wp:positionV>
          <wp:extent cx="1743075" cy="521335"/>
          <wp:effectExtent l="0" t="0" r="9525" b="0"/>
          <wp:wrapSquare wrapText="bothSides"/>
          <wp:docPr id="1047505452" name="Obrázek 2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Obsah obrázku text, Písmo, Elektricky modrá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16B3">
      <w:rPr>
        <w:rFonts w:ascii="Calibri" w:hAnsi="Calibri"/>
        <w:b/>
        <w:color w:val="993366"/>
        <w:sz w:val="20"/>
        <w:szCs w:val="20"/>
      </w:rPr>
      <w:tab/>
    </w:r>
    <w:r w:rsidRPr="00482AAC">
      <w:rPr>
        <w:noProof/>
      </w:rPr>
      <w:drawing>
        <wp:inline distT="0" distB="0" distL="0" distR="0" wp14:anchorId="407F1144" wp14:editId="7D8FF0C5">
          <wp:extent cx="1346200" cy="539750"/>
          <wp:effectExtent l="0" t="0" r="6350" b="0"/>
          <wp:docPr id="1590571228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Písmo, symbol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1057939">
    <w:abstractNumId w:val="8"/>
  </w:num>
  <w:num w:numId="2" w16cid:durableId="1676616104">
    <w:abstractNumId w:val="6"/>
  </w:num>
  <w:num w:numId="3" w16cid:durableId="624893923">
    <w:abstractNumId w:val="5"/>
  </w:num>
  <w:num w:numId="4" w16cid:durableId="567111244">
    <w:abstractNumId w:val="4"/>
  </w:num>
  <w:num w:numId="5" w16cid:durableId="1493986865">
    <w:abstractNumId w:val="7"/>
  </w:num>
  <w:num w:numId="6" w16cid:durableId="1870682316">
    <w:abstractNumId w:val="3"/>
  </w:num>
  <w:num w:numId="7" w16cid:durableId="978221477">
    <w:abstractNumId w:val="2"/>
  </w:num>
  <w:num w:numId="8" w16cid:durableId="1899783449">
    <w:abstractNumId w:val="1"/>
  </w:num>
  <w:num w:numId="9" w16cid:durableId="16968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051D"/>
    <w:rsid w:val="0006063C"/>
    <w:rsid w:val="0015074B"/>
    <w:rsid w:val="0029639D"/>
    <w:rsid w:val="002D7B56"/>
    <w:rsid w:val="00326F90"/>
    <w:rsid w:val="003726DB"/>
    <w:rsid w:val="004277CD"/>
    <w:rsid w:val="00464E33"/>
    <w:rsid w:val="006712B1"/>
    <w:rsid w:val="006C5AEF"/>
    <w:rsid w:val="00A24334"/>
    <w:rsid w:val="00AA1D8D"/>
    <w:rsid w:val="00B47730"/>
    <w:rsid w:val="00CB0664"/>
    <w:rsid w:val="00FC693F"/>
    <w:rsid w:val="00FD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EB34B45"/>
  <w14:defaultImageDpi w14:val="300"/>
  <w15:docId w15:val="{5810EBF9-77E7-4F5F-9D2F-E2B77B3B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Zstupntext">
    <w:name w:val="Placeholder Text"/>
    <w:basedOn w:val="Standardnpsmoodstavce"/>
    <w:uiPriority w:val="99"/>
    <w:semiHidden/>
    <w:rsid w:val="00FD554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51E20E43654DD188BDFB9FF902A7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493D94-96F7-40CF-A1D3-F72892612504}"/>
      </w:docPartPr>
      <w:docPartBody>
        <w:p w:rsidR="00794BBD" w:rsidRDefault="00794BBD" w:rsidP="00794BBD">
          <w:pPr>
            <w:pStyle w:val="5451E20E43654DD188BDFB9FF902A732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62F7253F5FB245838D3F09FA5EB6E6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A5F04-8617-4922-A492-113BC05F588D}"/>
      </w:docPartPr>
      <w:docPartBody>
        <w:p w:rsidR="00794BBD" w:rsidRDefault="00794BBD" w:rsidP="00794BBD">
          <w:pPr>
            <w:pStyle w:val="62F7253F5FB245838D3F09FA5EB6E64F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60CABCC075524839BC1B4495D3633B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FA463D-3A13-4D9E-BFFC-5E7919F32215}"/>
      </w:docPartPr>
      <w:docPartBody>
        <w:p w:rsidR="00794BBD" w:rsidRDefault="00794BBD" w:rsidP="00794BBD">
          <w:pPr>
            <w:pStyle w:val="60CABCC075524839BC1B4495D3633B6F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BD193EF4D72D4964AFA44BA1A02145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5B29B-3A92-4AB8-8BBD-F091CBEB71A4}"/>
      </w:docPartPr>
      <w:docPartBody>
        <w:p w:rsidR="00794BBD" w:rsidRDefault="00794BBD" w:rsidP="00794BBD">
          <w:pPr>
            <w:pStyle w:val="BD193EF4D72D4964AFA44BA1A0214560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3EBE8D436A1D434095679469446601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CDEDA-3E93-4CAD-AC97-397438BC4896}"/>
      </w:docPartPr>
      <w:docPartBody>
        <w:p w:rsidR="00794BBD" w:rsidRDefault="00794BBD" w:rsidP="00794BBD">
          <w:pPr>
            <w:pStyle w:val="3EBE8D436A1D4340956794694466010F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E74672B6A89F4678B8B1A65E157C550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05F83E-E8FC-490B-98F8-785523A7EA79}"/>
      </w:docPartPr>
      <w:docPartBody>
        <w:p w:rsidR="00794BBD" w:rsidRDefault="00794BBD" w:rsidP="00794BBD">
          <w:pPr>
            <w:pStyle w:val="E74672B6A89F4678B8B1A65E157C5508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1513A3E1C1064821AA116A75280F83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D8C0D7-EA9B-4E23-836B-733C5CCB911C}"/>
      </w:docPartPr>
      <w:docPartBody>
        <w:p w:rsidR="00794BBD" w:rsidRDefault="00794BBD" w:rsidP="00794BBD">
          <w:pPr>
            <w:pStyle w:val="1513A3E1C1064821AA116A75280F839A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8A14E72BC13B4318B5856F9522F69F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4D7E17-C849-41A6-95D3-5AEBB5AAA9A3}"/>
      </w:docPartPr>
      <w:docPartBody>
        <w:p w:rsidR="00794BBD" w:rsidRDefault="00794BBD" w:rsidP="00794BBD">
          <w:pPr>
            <w:pStyle w:val="8A14E72BC13B4318B5856F9522F69FF1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A9E68E876BB24D2BAC65A8E59EDC04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F6B3A4-E692-42A5-AF0B-F82BE644A8A3}"/>
      </w:docPartPr>
      <w:docPartBody>
        <w:p w:rsidR="00794BBD" w:rsidRDefault="00794BBD" w:rsidP="00794BBD">
          <w:pPr>
            <w:pStyle w:val="A9E68E876BB24D2BAC65A8E59EDC04451"/>
          </w:pPr>
          <w:r w:rsidRPr="00D46FD3">
            <w:rPr>
              <w:rStyle w:val="Zstupntext"/>
            </w:rPr>
            <w:t>Zvolte položku.</w:t>
          </w:r>
        </w:p>
      </w:docPartBody>
    </w:docPart>
    <w:docPart>
      <w:docPartPr>
        <w:name w:val="9015A3232623433C980104F8D12810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E3C299-BE0A-4091-B9C5-87A2A71CC23D}"/>
      </w:docPartPr>
      <w:docPartBody>
        <w:p w:rsidR="00794BBD" w:rsidRDefault="00794BBD" w:rsidP="00794BBD">
          <w:pPr>
            <w:pStyle w:val="9015A3232623433C980104F8D12810B31"/>
          </w:pPr>
          <w:r w:rsidRPr="00D46FD3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BD"/>
    <w:rsid w:val="002D7B56"/>
    <w:rsid w:val="006C5AEF"/>
    <w:rsid w:val="0079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94BBD"/>
    <w:rPr>
      <w:color w:val="666666"/>
    </w:rPr>
  </w:style>
  <w:style w:type="paragraph" w:customStyle="1" w:styleId="5451E20E43654DD188BDFB9FF902A7321">
    <w:name w:val="5451E20E43654DD188BDFB9FF902A732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2F7253F5FB245838D3F09FA5EB6E64F1">
    <w:name w:val="62F7253F5FB245838D3F09FA5EB6E64F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0CABCC075524839BC1B4495D3633B6F1">
    <w:name w:val="60CABCC075524839BC1B4495D3633B6F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BD193EF4D72D4964AFA44BA1A02145601">
    <w:name w:val="BD193EF4D72D4964AFA44BA1A0214560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3EBE8D436A1D4340956794694466010F1">
    <w:name w:val="3EBE8D436A1D4340956794694466010F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E74672B6A89F4678B8B1A65E157C55081">
    <w:name w:val="E74672B6A89F4678B8B1A65E157C5508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1513A3E1C1064821AA116A75280F839A1">
    <w:name w:val="1513A3E1C1064821AA116A75280F839A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8A14E72BC13B4318B5856F9522F69FF11">
    <w:name w:val="8A14E72BC13B4318B5856F9522F69FF1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A9E68E876BB24D2BAC65A8E59EDC04451">
    <w:name w:val="A9E68E876BB24D2BAC65A8E59EDC0445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9015A3232623433C980104F8D12810B31">
    <w:name w:val="9015A3232623433C980104F8D12810B31"/>
    <w:rsid w:val="00794BBD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B723F0-BA8C-4CA1-B054-25589883998A}"/>
</file>

<file path=customXml/itemProps3.xml><?xml version="1.0" encoding="utf-8"?>
<ds:datastoreItem xmlns:ds="http://schemas.openxmlformats.org/officeDocument/2006/customXml" ds:itemID="{AE8E0147-7EBF-4020-AB27-D746DFDE551F}"/>
</file>

<file path=customXml/itemProps4.xml><?xml version="1.0" encoding="utf-8"?>
<ds:datastoreItem xmlns:ds="http://schemas.openxmlformats.org/officeDocument/2006/customXml" ds:itemID="{13A42763-CC3D-4E11-909F-3D442AB3D0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Štaflová Tereza</cp:lastModifiedBy>
  <cp:revision>2</cp:revision>
  <dcterms:created xsi:type="dcterms:W3CDTF">2025-06-24T10:53:00Z</dcterms:created>
  <dcterms:modified xsi:type="dcterms:W3CDTF">2025-06-24T10:53:00Z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2025-06-06T16:55:27Z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33d7e109-7bef-4235-8350-b361c8699282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0x0101003A482863A91C114B80463C6B57778364</vt:lpwstr>
  </property>
  <property fmtid="{D5CDD505-2E9C-101B-9397-08002B2CF9AE}" pid="11" name="MediaServiceImageTags">
    <vt:lpwstr/>
  </property>
</Properties>
</file>